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F6505" w14:textId="34A07F51" w:rsidR="004B1DA9" w:rsidRDefault="004B1DA9" w:rsidP="004B1DA9">
      <w:pPr>
        <w:rPr>
          <w:lang w:val="pl-PL"/>
        </w:rPr>
      </w:pPr>
      <w:r w:rsidRPr="00041BD0">
        <w:rPr>
          <w:lang w:val="pl-PL"/>
        </w:rPr>
        <w:t>ZP/</w:t>
      </w:r>
      <w:r w:rsidR="008A06C0">
        <w:rPr>
          <w:lang w:val="pl-PL"/>
        </w:rPr>
        <w:t>3</w:t>
      </w:r>
      <w:r w:rsidRPr="00041BD0">
        <w:rPr>
          <w:lang w:val="pl-PL"/>
        </w:rPr>
        <w:t>/202</w:t>
      </w:r>
      <w:r w:rsidR="00AD3883">
        <w:rPr>
          <w:lang w:val="pl-PL"/>
        </w:rPr>
        <w:t>6</w:t>
      </w:r>
      <w:r w:rsidRPr="00041BD0">
        <w:rPr>
          <w:lang w:val="pl-PL"/>
        </w:rPr>
        <w:tab/>
      </w:r>
    </w:p>
    <w:p w14:paraId="6AEABCC1" w14:textId="77777777" w:rsidR="00AD3883" w:rsidRPr="00AD3883" w:rsidRDefault="00AD3883" w:rsidP="00AD3883">
      <w:pPr>
        <w:jc w:val="both"/>
        <w:rPr>
          <w:b/>
          <w:bCs/>
          <w:sz w:val="24"/>
          <w:szCs w:val="24"/>
          <w:lang w:val="pl-PL"/>
        </w:rPr>
      </w:pPr>
      <w:bookmarkStart w:id="0" w:name="_Hlk203463272"/>
      <w:r w:rsidRPr="00AD3883">
        <w:rPr>
          <w:bCs/>
          <w:sz w:val="24"/>
          <w:szCs w:val="24"/>
          <w:lang w:val="pl-PL"/>
        </w:rPr>
        <w:t>Postępowanie o udzielenie zamówienia publicznego w ramach projektu pn.:</w:t>
      </w:r>
      <w:bookmarkStart w:id="1" w:name="_Hlk203375113"/>
      <w:r w:rsidRPr="00AD3883">
        <w:rPr>
          <w:bCs/>
          <w:sz w:val="24"/>
          <w:szCs w:val="24"/>
          <w:lang w:val="pl-PL"/>
        </w:rPr>
        <w:t xml:space="preserve"> </w:t>
      </w:r>
      <w:r w:rsidRPr="00AD3883">
        <w:rPr>
          <w:b/>
          <w:bCs/>
          <w:sz w:val="24"/>
          <w:szCs w:val="24"/>
          <w:lang w:val="pl-PL"/>
        </w:rPr>
        <w:t>„</w:t>
      </w:r>
      <w:r w:rsidRPr="00AD3883">
        <w:rPr>
          <w:b/>
          <w:sz w:val="24"/>
          <w:szCs w:val="24"/>
          <w:lang w:val="pl-PL"/>
        </w:rPr>
        <w:t>Rozbudowa instalacji biologicznego przetwarzania odpadów biodegradowalnych selektywnie zebranych, w m. Ruda k/Wielunia</w:t>
      </w:r>
      <w:r w:rsidRPr="00AD3883">
        <w:rPr>
          <w:b/>
          <w:bCs/>
          <w:sz w:val="24"/>
          <w:szCs w:val="24"/>
          <w:lang w:val="pl-PL"/>
        </w:rPr>
        <w:t>” w zakresie realizacji zadania - zakup i dostawa sprzętu mobilnego – rozdrabniacza mobilnego</w:t>
      </w:r>
      <w:bookmarkEnd w:id="1"/>
      <w:r w:rsidRPr="00AD3883">
        <w:rPr>
          <w:b/>
          <w:bCs/>
          <w:sz w:val="24"/>
          <w:szCs w:val="24"/>
          <w:lang w:val="pl-PL"/>
        </w:rPr>
        <w:t>”.</w:t>
      </w:r>
    </w:p>
    <w:p w14:paraId="4A583B15" w14:textId="77777777" w:rsidR="00AD3883" w:rsidRPr="00AD3883" w:rsidRDefault="00AD3883" w:rsidP="00AD3883">
      <w:pPr>
        <w:jc w:val="both"/>
        <w:rPr>
          <w:b/>
          <w:bCs/>
          <w:sz w:val="24"/>
          <w:szCs w:val="24"/>
          <w:lang w:val="pl-PL"/>
        </w:rPr>
      </w:pPr>
    </w:p>
    <w:p w14:paraId="35DF71C4" w14:textId="77777777" w:rsidR="00AD3883" w:rsidRPr="00AD3883" w:rsidRDefault="00AD3883" w:rsidP="00AD3883">
      <w:pPr>
        <w:jc w:val="both"/>
        <w:rPr>
          <w:bCs/>
          <w:sz w:val="24"/>
          <w:szCs w:val="24"/>
          <w:lang w:val="pl-PL"/>
        </w:rPr>
      </w:pPr>
      <w:r w:rsidRPr="00AD3883">
        <w:rPr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2027,  umowa nr FELD.02.13-IZ.00-0008/24-00</w:t>
      </w:r>
    </w:p>
    <w:p w14:paraId="509F2D4A" w14:textId="77777777" w:rsidR="00C13DC1" w:rsidRPr="00041BD0" w:rsidRDefault="00C13DC1" w:rsidP="004B1DA9">
      <w:pPr>
        <w:jc w:val="both"/>
        <w:rPr>
          <w:bCs/>
          <w:sz w:val="24"/>
          <w:szCs w:val="24"/>
          <w:lang w:val="pl-PL"/>
        </w:rPr>
      </w:pPr>
    </w:p>
    <w:bookmarkEnd w:id="0"/>
    <w:p w14:paraId="6DCBB311" w14:textId="77616CF9" w:rsidR="004B1DA9" w:rsidRPr="00AD3883" w:rsidRDefault="004B1DA9" w:rsidP="004B1DA9">
      <w:pPr>
        <w:rPr>
          <w:rFonts w:ascii="Arial" w:hAnsi="Arial" w:cs="Arial"/>
          <w:lang w:val="pl-PL"/>
        </w:rPr>
      </w:pPr>
      <w:r w:rsidRPr="00041BD0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AD3883">
        <w:rPr>
          <w:rFonts w:ascii="Arial" w:hAnsi="Arial" w:cs="Arial"/>
          <w:lang w:val="pl-PL"/>
        </w:rPr>
        <w:t>Załącznik nr 3 do SWZ</w:t>
      </w:r>
    </w:p>
    <w:p w14:paraId="4B175A5A" w14:textId="77777777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59F20C94" w14:textId="77777777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35D97A75" w14:textId="77777777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4B1DA9">
        <w:rPr>
          <w:rFonts w:ascii="Arial" w:eastAsia="Calibri" w:hAnsi="Arial" w:cs="Arial"/>
          <w:sz w:val="24"/>
          <w:szCs w:val="24"/>
          <w:lang w:val="pl-PL"/>
        </w:rPr>
        <w:t xml:space="preserve">Zamawiający </w:t>
      </w:r>
    </w:p>
    <w:p w14:paraId="733BBB89" w14:textId="77777777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4B1DA9">
        <w:rPr>
          <w:rFonts w:ascii="Arial" w:eastAsia="Calibri" w:hAnsi="Arial" w:cs="Arial"/>
          <w:sz w:val="24"/>
          <w:szCs w:val="24"/>
          <w:lang w:val="pl-PL"/>
        </w:rPr>
        <w:t>Przedsiębiorstwo Komunalne Sp. z o.o.</w:t>
      </w:r>
    </w:p>
    <w:p w14:paraId="55965939" w14:textId="77777777" w:rsidR="004B1DA9" w:rsidRPr="004B1DA9" w:rsidRDefault="004B1DA9" w:rsidP="004B1DA9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  <w:r w:rsidRPr="004B1DA9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>Ul. Zamenhofa 17; 98-300 Wieluń</w:t>
      </w:r>
    </w:p>
    <w:p w14:paraId="03E9D3A0" w14:textId="77777777" w:rsidR="004B1DA9" w:rsidRPr="004B1DA9" w:rsidRDefault="004B1DA9" w:rsidP="004B1DA9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</w:p>
    <w:p w14:paraId="3C685487" w14:textId="77777777" w:rsidR="004B1DA9" w:rsidRPr="004B1DA9" w:rsidRDefault="004B1DA9" w:rsidP="004B1DA9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</w:p>
    <w:p w14:paraId="097F89C0" w14:textId="0776C929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val="pl-PL"/>
        </w:rPr>
      </w:pPr>
      <w:r w:rsidRPr="004B1DA9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4B1DA9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4B1DA9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4B1DA9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4B1DA9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4B1DA9">
        <w:rPr>
          <w:rFonts w:ascii="Arial" w:eastAsia="Calibri" w:hAnsi="Arial" w:cs="Arial"/>
          <w:color w:val="000000"/>
          <w:sz w:val="24"/>
          <w:szCs w:val="24"/>
          <w:lang w:val="pl-PL"/>
        </w:rPr>
        <w:tab/>
        <w:t xml:space="preserve">     …...................., dnia  .........................</w:t>
      </w:r>
    </w:p>
    <w:p w14:paraId="7CD441E5" w14:textId="77777777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val="pl-PL"/>
        </w:rPr>
      </w:pPr>
    </w:p>
    <w:p w14:paraId="352A7F22" w14:textId="77777777" w:rsidR="004B1DA9" w:rsidRPr="004B1DA9" w:rsidRDefault="004B1DA9" w:rsidP="004B1DA9">
      <w:pPr>
        <w:spacing w:after="0"/>
        <w:ind w:left="5000" w:firstLine="1250"/>
        <w:jc w:val="both"/>
        <w:rPr>
          <w:rFonts w:ascii="Arial" w:eastAsia="Calibri" w:hAnsi="Arial" w:cs="Arial"/>
          <w:b/>
          <w:color w:val="000000"/>
          <w:sz w:val="24"/>
          <w:szCs w:val="24"/>
          <w:lang w:val="pl-PL"/>
        </w:rPr>
      </w:pPr>
    </w:p>
    <w:p w14:paraId="3A5BFC9D" w14:textId="77777777" w:rsidR="004B1DA9" w:rsidRPr="004B1DA9" w:rsidRDefault="004B1DA9" w:rsidP="004B1D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</w:pPr>
      <w:r w:rsidRPr="004B1DA9"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  <w:t>OŚWIADCZENIE WYKONAWCÓW WSPÓLNIE UBIEGAJĄCYCH SIĘ O ZAMÓWIENIE</w:t>
      </w:r>
    </w:p>
    <w:p w14:paraId="75F6F4E3" w14:textId="77777777" w:rsidR="004B1DA9" w:rsidRPr="004B1DA9" w:rsidRDefault="004B1DA9" w:rsidP="004B1DA9">
      <w:pPr>
        <w:spacing w:after="0"/>
        <w:jc w:val="center"/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</w:pPr>
      <w:r w:rsidRPr="004B1DA9"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  <w:t>składane na podstawie art. 117 ust. 4 ustawy z dnia 11 września 2019 r.</w:t>
      </w:r>
    </w:p>
    <w:p w14:paraId="1E1DB136" w14:textId="77777777" w:rsidR="004B1DA9" w:rsidRPr="004B1DA9" w:rsidRDefault="004B1DA9" w:rsidP="004B1DA9">
      <w:pPr>
        <w:spacing w:after="0"/>
        <w:jc w:val="center"/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</w:pPr>
      <w:r w:rsidRPr="004B1DA9"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  <w:t xml:space="preserve">Prawo zamówień publicznych (dalej jako: ustawa </w:t>
      </w:r>
      <w:proofErr w:type="spellStart"/>
      <w:r w:rsidRPr="004B1DA9"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  <w:t>Pzp</w:t>
      </w:r>
      <w:proofErr w:type="spellEnd"/>
      <w:r w:rsidRPr="004B1DA9">
        <w:rPr>
          <w:rFonts w:ascii="Arial" w:eastAsia="Arial" w:hAnsi="Arial" w:cs="Arial"/>
          <w:b/>
          <w:bCs/>
          <w:color w:val="000000"/>
          <w:sz w:val="24"/>
          <w:szCs w:val="24"/>
          <w:lang w:val="pl-PL" w:eastAsia="ar-SA"/>
        </w:rPr>
        <w:t>),</w:t>
      </w:r>
    </w:p>
    <w:p w14:paraId="74242B1F" w14:textId="77777777" w:rsidR="004B1DA9" w:rsidRPr="004B1DA9" w:rsidRDefault="004B1DA9" w:rsidP="004B1DA9">
      <w:pPr>
        <w:spacing w:after="60"/>
        <w:jc w:val="both"/>
        <w:rPr>
          <w:rFonts w:ascii="Arial" w:eastAsia="Calibri" w:hAnsi="Arial" w:cs="Arial"/>
          <w:bCs/>
          <w:iCs/>
          <w:sz w:val="24"/>
          <w:szCs w:val="24"/>
          <w:lang w:val="pl-PL"/>
        </w:rPr>
      </w:pPr>
    </w:p>
    <w:p w14:paraId="2A97418B" w14:textId="77777777" w:rsidR="004B1DA9" w:rsidRPr="004B1DA9" w:rsidRDefault="004B1DA9" w:rsidP="004B1DA9">
      <w:pPr>
        <w:spacing w:after="60"/>
        <w:jc w:val="both"/>
        <w:rPr>
          <w:rFonts w:ascii="Arial" w:eastAsia="Calibri" w:hAnsi="Arial" w:cs="Arial"/>
          <w:bCs/>
          <w:iCs/>
          <w:sz w:val="24"/>
          <w:szCs w:val="24"/>
          <w:lang w:val="pl-PL"/>
        </w:rPr>
      </w:pPr>
      <w:r w:rsidRPr="004B1DA9">
        <w:rPr>
          <w:rFonts w:ascii="Arial" w:eastAsia="Calibri" w:hAnsi="Arial" w:cs="Arial"/>
          <w:bCs/>
          <w:iCs/>
          <w:sz w:val="24"/>
          <w:szCs w:val="24"/>
          <w:lang w:val="pl-PL"/>
        </w:rPr>
        <w:t xml:space="preserve">Zgodnie z obowiązkiem wynikającym z art. 117 ust. 4 ustawy </w:t>
      </w:r>
      <w:proofErr w:type="spellStart"/>
      <w:r w:rsidRPr="004B1DA9">
        <w:rPr>
          <w:rFonts w:ascii="Arial" w:eastAsia="Calibri" w:hAnsi="Arial" w:cs="Arial"/>
          <w:bCs/>
          <w:iCs/>
          <w:sz w:val="24"/>
          <w:szCs w:val="24"/>
          <w:lang w:val="pl-PL"/>
        </w:rPr>
        <w:t>Pzp</w:t>
      </w:r>
      <w:proofErr w:type="spellEnd"/>
      <w:r w:rsidRPr="004B1DA9">
        <w:rPr>
          <w:rFonts w:ascii="Arial" w:eastAsia="Calibri" w:hAnsi="Arial" w:cs="Arial"/>
          <w:bCs/>
          <w:iCs/>
          <w:sz w:val="24"/>
          <w:szCs w:val="24"/>
          <w:lang w:val="pl-PL"/>
        </w:rPr>
        <w:t xml:space="preserve">, jako wykonawcy składający ofertę wspólną (konsorcjum*/spółka cywilna*) w składzie: </w:t>
      </w:r>
    </w:p>
    <w:p w14:paraId="07BA3FF3" w14:textId="77777777" w:rsidR="004B1DA9" w:rsidRPr="004B1DA9" w:rsidRDefault="004B1DA9" w:rsidP="004B1DA9">
      <w:pPr>
        <w:spacing w:after="60"/>
        <w:jc w:val="both"/>
        <w:rPr>
          <w:rFonts w:ascii="Arial" w:eastAsia="Calibri" w:hAnsi="Arial" w:cs="Arial"/>
          <w:bCs/>
          <w:iCs/>
          <w:sz w:val="24"/>
          <w:szCs w:val="24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074"/>
        <w:gridCol w:w="3045"/>
        <w:gridCol w:w="2025"/>
      </w:tblGrid>
      <w:tr w:rsidR="004B1DA9" w:rsidRPr="004B1DA9" w14:paraId="61E321D7" w14:textId="77777777" w:rsidTr="00CD32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0793" w14:textId="77777777" w:rsidR="004B1DA9" w:rsidRPr="004B1DA9" w:rsidRDefault="004B1DA9" w:rsidP="00CD32FE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  <w:r w:rsidRPr="004B1DA9"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5204" w14:textId="77777777" w:rsidR="004B1DA9" w:rsidRPr="004B1DA9" w:rsidRDefault="004B1DA9" w:rsidP="00CD32FE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  <w:r w:rsidRPr="004B1DA9"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4576" w14:textId="77777777" w:rsidR="004B1DA9" w:rsidRPr="004B1DA9" w:rsidRDefault="004B1DA9" w:rsidP="00CD32FE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  <w:r w:rsidRPr="004B1DA9"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89D3" w14:textId="77777777" w:rsidR="004B1DA9" w:rsidRPr="004B1DA9" w:rsidRDefault="004B1DA9" w:rsidP="00CD32FE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  <w:r w:rsidRPr="004B1DA9"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  <w:t>NIP</w:t>
            </w:r>
          </w:p>
        </w:tc>
      </w:tr>
      <w:tr w:rsidR="004B1DA9" w:rsidRPr="004B1DA9" w14:paraId="4C21FA2D" w14:textId="77777777" w:rsidTr="00CD32FE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C2A" w14:textId="77777777" w:rsidR="004B1DA9" w:rsidRPr="004B1DA9" w:rsidRDefault="004B1DA9" w:rsidP="00CD32FE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926" w14:textId="77777777" w:rsidR="004B1DA9" w:rsidRPr="004B1DA9" w:rsidRDefault="004B1DA9" w:rsidP="00CD32FE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43E" w14:textId="77777777" w:rsidR="004B1DA9" w:rsidRPr="004B1DA9" w:rsidRDefault="004B1DA9" w:rsidP="00CD32FE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568" w14:textId="77777777" w:rsidR="004B1DA9" w:rsidRPr="004B1DA9" w:rsidRDefault="004B1DA9" w:rsidP="00CD32FE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pl-PL"/>
              </w:rPr>
            </w:pPr>
          </w:p>
        </w:tc>
      </w:tr>
      <w:tr w:rsidR="004B1DA9" w:rsidRPr="004B1DA9" w14:paraId="4A02D240" w14:textId="77777777" w:rsidTr="00CD32FE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08E" w14:textId="77777777" w:rsidR="004B1DA9" w:rsidRPr="004B1DA9" w:rsidRDefault="004B1DA9" w:rsidP="00CD32FE">
            <w:pPr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A1E" w14:textId="77777777" w:rsidR="004B1DA9" w:rsidRPr="004B1DA9" w:rsidRDefault="004B1DA9" w:rsidP="00CD32FE">
            <w:pPr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545" w14:textId="77777777" w:rsidR="004B1DA9" w:rsidRPr="004B1DA9" w:rsidRDefault="004B1DA9" w:rsidP="00CD32FE">
            <w:pPr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FC7" w14:textId="77777777" w:rsidR="004B1DA9" w:rsidRPr="004B1DA9" w:rsidRDefault="004B1DA9" w:rsidP="00CD32FE">
            <w:pPr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14:paraId="6948BA7D" w14:textId="77777777" w:rsidR="004B1DA9" w:rsidRPr="004B1DA9" w:rsidRDefault="004B1DA9" w:rsidP="004B1DA9">
      <w:pPr>
        <w:spacing w:after="60"/>
        <w:jc w:val="both"/>
        <w:rPr>
          <w:rFonts w:ascii="Arial" w:eastAsia="Calibri" w:hAnsi="Arial" w:cs="Arial"/>
          <w:bCs/>
          <w:iCs/>
          <w:sz w:val="24"/>
          <w:szCs w:val="24"/>
          <w:lang w:val="pl-PL"/>
        </w:rPr>
      </w:pPr>
    </w:p>
    <w:p w14:paraId="4AB46BA5" w14:textId="06927A34" w:rsidR="00AD3883" w:rsidRDefault="004B1DA9" w:rsidP="00AD3883">
      <w:pPr>
        <w:jc w:val="both"/>
        <w:rPr>
          <w:b/>
          <w:bCs/>
          <w:sz w:val="24"/>
          <w:szCs w:val="24"/>
          <w:lang w:val="pl-PL"/>
        </w:rPr>
      </w:pPr>
      <w:r w:rsidRPr="004B1DA9">
        <w:rPr>
          <w:rFonts w:ascii="Arial" w:eastAsia="Calibri" w:hAnsi="Arial" w:cs="Arial"/>
          <w:sz w:val="24"/>
          <w:szCs w:val="24"/>
          <w:lang w:val="pl-PL"/>
        </w:rPr>
        <w:t xml:space="preserve">oświadczam(-y), że przystępując do postępowania o udzielenie zamówienia publicznego na zadanie </w:t>
      </w:r>
      <w:proofErr w:type="spellStart"/>
      <w:r w:rsidRPr="004B1DA9">
        <w:rPr>
          <w:rFonts w:ascii="Arial" w:eastAsia="Calibri" w:hAnsi="Arial" w:cs="Arial"/>
          <w:sz w:val="24"/>
          <w:szCs w:val="24"/>
          <w:lang w:val="pl-PL"/>
        </w:rPr>
        <w:t>pn</w:t>
      </w:r>
      <w:proofErr w:type="spellEnd"/>
      <w:r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="00AD3883" w:rsidRPr="00AD3883">
        <w:rPr>
          <w:b/>
          <w:bCs/>
          <w:sz w:val="24"/>
          <w:szCs w:val="24"/>
          <w:lang w:val="pl-PL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</w:p>
    <w:p w14:paraId="26273410" w14:textId="465F2252" w:rsidR="004B1DA9" w:rsidRPr="004B1DA9" w:rsidRDefault="004B1DA9" w:rsidP="00AD3883">
      <w:pPr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zh-CN"/>
        </w:rPr>
      </w:pPr>
      <w:r w:rsidRPr="004B1DA9">
        <w:rPr>
          <w:rFonts w:ascii="Arial" w:eastAsia="Times New Roman" w:hAnsi="Arial" w:cs="Arial"/>
          <w:b/>
          <w:bCs/>
          <w:sz w:val="24"/>
          <w:szCs w:val="24"/>
          <w:lang w:val="pl-PL" w:eastAsia="ar-SA"/>
        </w:rPr>
        <w:t xml:space="preserve">  </w:t>
      </w:r>
      <w:r w:rsidRPr="004B1DA9">
        <w:rPr>
          <w:rFonts w:ascii="Arial" w:eastAsia="Calibri" w:hAnsi="Arial" w:cs="Arial"/>
          <w:sz w:val="24"/>
          <w:szCs w:val="24"/>
          <w:lang w:val="pl-PL"/>
        </w:rPr>
        <w:t xml:space="preserve">wyszczególnione poniżej usługi zostaną zrealizowane przez wskazanych wykonawców: </w:t>
      </w:r>
    </w:p>
    <w:p w14:paraId="49051DCF" w14:textId="77777777" w:rsidR="004B1DA9" w:rsidRPr="004B1DA9" w:rsidRDefault="004B1DA9" w:rsidP="004B1DA9">
      <w:pPr>
        <w:numPr>
          <w:ilvl w:val="2"/>
          <w:numId w:val="10"/>
        </w:numPr>
        <w:tabs>
          <w:tab w:val="num" w:pos="426"/>
        </w:tabs>
        <w:spacing w:after="0"/>
        <w:ind w:hanging="141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4B1DA9">
        <w:rPr>
          <w:rFonts w:ascii="Arial" w:eastAsia="Calibri" w:hAnsi="Arial" w:cs="Arial"/>
          <w:sz w:val="24"/>
          <w:szCs w:val="24"/>
          <w:lang w:val="pl-PL"/>
        </w:rPr>
        <w:t>Wykonawca ………...…………………………………………………………….……. (wskazać nazwę wykonawcy lub wykonawców w ramach konsorcjum/ spółki cywilnej, składający ofertę) wykona następujące usługi</w:t>
      </w:r>
      <w:r w:rsidRPr="004B1DA9">
        <w:rPr>
          <w:rFonts w:ascii="Arial" w:eastAsia="Calibri" w:hAnsi="Arial" w:cs="Arial"/>
          <w:i/>
          <w:sz w:val="24"/>
          <w:szCs w:val="24"/>
          <w:lang w:val="pl-PL"/>
        </w:rPr>
        <w:t>(wskazać zakres)</w:t>
      </w:r>
      <w:r w:rsidRPr="004B1DA9">
        <w:rPr>
          <w:rFonts w:ascii="Arial" w:eastAsia="Calibri" w:hAnsi="Arial" w:cs="Arial"/>
          <w:sz w:val="24"/>
          <w:szCs w:val="24"/>
          <w:lang w:val="pl-PL"/>
        </w:rPr>
        <w:t xml:space="preserve"> w ramach realizacji zamówienia: …………………………….………………..</w:t>
      </w:r>
    </w:p>
    <w:p w14:paraId="6455596D" w14:textId="77777777" w:rsidR="004B1DA9" w:rsidRPr="004B1DA9" w:rsidRDefault="004B1DA9" w:rsidP="004B1DA9">
      <w:pPr>
        <w:numPr>
          <w:ilvl w:val="2"/>
          <w:numId w:val="10"/>
        </w:numPr>
        <w:spacing w:after="0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val="pl-PL"/>
        </w:rPr>
      </w:pPr>
      <w:r w:rsidRPr="004B1DA9">
        <w:rPr>
          <w:rFonts w:ascii="Arial" w:eastAsia="Calibri" w:hAnsi="Arial" w:cs="Arial"/>
          <w:sz w:val="24"/>
          <w:szCs w:val="24"/>
          <w:lang w:val="pl-PL"/>
        </w:rPr>
        <w:t xml:space="preserve">Wykonawca …………………………………………………………………...….……. (wskazać nazwę wykonawcy lub wykonawców w ramach konsorcjum/ spółki cywilnej, składający ofertę) wykona następujące  usługi </w:t>
      </w:r>
      <w:r w:rsidRPr="004B1DA9">
        <w:rPr>
          <w:rFonts w:ascii="Arial" w:eastAsia="Calibri" w:hAnsi="Arial" w:cs="Arial"/>
          <w:i/>
          <w:sz w:val="24"/>
          <w:szCs w:val="24"/>
          <w:lang w:val="pl-PL"/>
        </w:rPr>
        <w:t>(wskazać zakres)</w:t>
      </w:r>
      <w:r w:rsidRPr="004B1DA9">
        <w:rPr>
          <w:rFonts w:ascii="Arial" w:eastAsia="Calibri" w:hAnsi="Arial" w:cs="Arial"/>
          <w:sz w:val="24"/>
          <w:szCs w:val="24"/>
          <w:lang w:val="pl-PL"/>
        </w:rPr>
        <w:t xml:space="preserve"> w ramach realizacji zamówienia: ……………………………………….……..</w:t>
      </w:r>
    </w:p>
    <w:p w14:paraId="39549286" w14:textId="77777777" w:rsidR="004B1DA9" w:rsidRPr="004B1DA9" w:rsidRDefault="004B1DA9" w:rsidP="004B1DA9">
      <w:pPr>
        <w:spacing w:after="0"/>
        <w:jc w:val="both"/>
        <w:rPr>
          <w:rFonts w:ascii="Arial" w:eastAsia="Calibri" w:hAnsi="Arial" w:cs="Arial"/>
          <w:b/>
          <w:bCs/>
          <w:i/>
          <w:iCs/>
          <w:color w:val="000000"/>
          <w:lang w:val="pl-PL"/>
        </w:rPr>
      </w:pPr>
    </w:p>
    <w:p w14:paraId="7C85F60B" w14:textId="77777777" w:rsidR="004B1DA9" w:rsidRPr="004B1DA9" w:rsidRDefault="004B1DA9" w:rsidP="004B1DA9">
      <w:pPr>
        <w:spacing w:after="0"/>
        <w:jc w:val="both"/>
        <w:rPr>
          <w:i/>
          <w:iCs/>
          <w:lang w:val="pl-PL"/>
        </w:rPr>
      </w:pPr>
      <w:r w:rsidRPr="004B1DA9">
        <w:rPr>
          <w:rFonts w:ascii="Arial" w:eastAsia="Calibri" w:hAnsi="Arial" w:cs="Arial"/>
          <w:b/>
          <w:bCs/>
          <w:i/>
          <w:iCs/>
          <w:color w:val="000000"/>
          <w:lang w:val="pl-PL"/>
        </w:rPr>
        <w:t>Oświadczenie należy podpisać kwalifikowanym podpisem elektronicznym</w:t>
      </w:r>
      <w:r w:rsidRPr="004B1DA9">
        <w:rPr>
          <w:rFonts w:ascii="Arial" w:eastAsia="Calibri" w:hAnsi="Arial" w:cs="Arial"/>
          <w:b/>
          <w:i/>
          <w:iCs/>
          <w:lang w:val="pl-PL"/>
        </w:rPr>
        <w:t xml:space="preserve"> przez osobę(</w:t>
      </w:r>
      <w:proofErr w:type="spellStart"/>
      <w:r w:rsidRPr="004B1DA9">
        <w:rPr>
          <w:rFonts w:ascii="Arial" w:eastAsia="Calibri" w:hAnsi="Arial" w:cs="Arial"/>
          <w:b/>
          <w:i/>
          <w:iCs/>
          <w:lang w:val="pl-PL"/>
        </w:rPr>
        <w:t>osby</w:t>
      </w:r>
      <w:proofErr w:type="spellEnd"/>
      <w:r w:rsidRPr="004B1DA9">
        <w:rPr>
          <w:rFonts w:ascii="Arial" w:eastAsia="Calibri" w:hAnsi="Arial" w:cs="Arial"/>
          <w:b/>
          <w:i/>
          <w:iCs/>
          <w:lang w:val="pl-PL"/>
        </w:rPr>
        <w:t xml:space="preserve">) upoważnioną(e) do podpisania niniejszej oferty w imieniu Wykonawcy(ów) </w:t>
      </w:r>
    </w:p>
    <w:p w14:paraId="60BDF2A5" w14:textId="2BBC97E1" w:rsidR="00E929B4" w:rsidRPr="00690C07" w:rsidRDefault="00E929B4" w:rsidP="00690C07"/>
    <w:sectPr w:rsidR="00E929B4" w:rsidRPr="00690C07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EC0EF" w14:textId="77777777" w:rsidR="00600406" w:rsidRDefault="00600406" w:rsidP="00047F68">
      <w:pPr>
        <w:spacing w:after="0" w:line="240" w:lineRule="auto"/>
      </w:pPr>
      <w:r>
        <w:separator/>
      </w:r>
    </w:p>
  </w:endnote>
  <w:endnote w:type="continuationSeparator" w:id="0">
    <w:p w14:paraId="21EC024F" w14:textId="77777777" w:rsidR="00600406" w:rsidRDefault="00600406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8D80" w14:textId="77777777" w:rsidR="00600406" w:rsidRDefault="00600406" w:rsidP="00047F68">
      <w:pPr>
        <w:spacing w:after="0" w:line="240" w:lineRule="auto"/>
      </w:pPr>
      <w:r>
        <w:separator/>
      </w:r>
    </w:p>
  </w:footnote>
  <w:footnote w:type="continuationSeparator" w:id="0">
    <w:p w14:paraId="2D4E9B66" w14:textId="77777777" w:rsidR="00600406" w:rsidRDefault="00600406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2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372916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4741165"/>
    <w:multiLevelType w:val="multilevel"/>
    <w:tmpl w:val="56EAC8AC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2893610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7E2D"/>
    <w:rsid w:val="00072C61"/>
    <w:rsid w:val="00100800"/>
    <w:rsid w:val="0015074B"/>
    <w:rsid w:val="00157A42"/>
    <w:rsid w:val="0029639D"/>
    <w:rsid w:val="002D2CE1"/>
    <w:rsid w:val="003159B8"/>
    <w:rsid w:val="00326F90"/>
    <w:rsid w:val="00392CF9"/>
    <w:rsid w:val="0039640C"/>
    <w:rsid w:val="003A3ABF"/>
    <w:rsid w:val="00492947"/>
    <w:rsid w:val="004B1DA9"/>
    <w:rsid w:val="00542A93"/>
    <w:rsid w:val="00600406"/>
    <w:rsid w:val="00641735"/>
    <w:rsid w:val="00690C07"/>
    <w:rsid w:val="006D2277"/>
    <w:rsid w:val="0076766C"/>
    <w:rsid w:val="007E419E"/>
    <w:rsid w:val="008A06C0"/>
    <w:rsid w:val="009044B6"/>
    <w:rsid w:val="009E67D2"/>
    <w:rsid w:val="00A727A2"/>
    <w:rsid w:val="00AA1D8D"/>
    <w:rsid w:val="00AD3883"/>
    <w:rsid w:val="00AE7DB8"/>
    <w:rsid w:val="00AF6B6D"/>
    <w:rsid w:val="00B2171B"/>
    <w:rsid w:val="00B47730"/>
    <w:rsid w:val="00C13DC1"/>
    <w:rsid w:val="00C36EE6"/>
    <w:rsid w:val="00C475FC"/>
    <w:rsid w:val="00C77A99"/>
    <w:rsid w:val="00C93934"/>
    <w:rsid w:val="00CA3F20"/>
    <w:rsid w:val="00CB0664"/>
    <w:rsid w:val="00D32AF4"/>
    <w:rsid w:val="00D92F41"/>
    <w:rsid w:val="00E929B4"/>
    <w:rsid w:val="00EE5252"/>
    <w:rsid w:val="00F36B9F"/>
    <w:rsid w:val="00F707BF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2025-07-15T07:14:00Z</dcterms:created>
  <dcterms:modified xsi:type="dcterms:W3CDTF">2026-03-20T09:05:00Z</dcterms:modified>
  <cp:category/>
</cp:coreProperties>
</file>